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CD" w:rsidRDefault="00142BCD" w:rsidP="004520E4">
      <w:pPr>
        <w:rPr>
          <w:lang w:val="en-GB"/>
        </w:rPr>
      </w:pPr>
    </w:p>
    <w:p w:rsidR="00905394" w:rsidRDefault="00905394" w:rsidP="00645EC4">
      <w:pPr>
        <w:pStyle w:val="Kopzondernummering"/>
      </w:pPr>
    </w:p>
    <w:p w:rsidR="00905394" w:rsidRPr="00905394" w:rsidRDefault="00103B23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-835025</wp:posOffset>
                </wp:positionH>
                <wp:positionV relativeFrom="paragraph">
                  <wp:posOffset>228600</wp:posOffset>
                </wp:positionV>
                <wp:extent cx="5524500" cy="2714625"/>
                <wp:effectExtent l="0" t="0" r="0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0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8772E6" w:rsidRPr="00C17E8B" w:rsidRDefault="00521CBB" w:rsidP="00521CBB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957126" w:rsidRPr="00C17E8B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="008A3CF3">
                              <w:rPr>
                                <w:sz w:val="28"/>
                                <w:szCs w:val="28"/>
                              </w:rPr>
                              <w:t>a</w:t>
                            </w:r>
                            <w:bookmarkStart w:id="0" w:name="_GoBack"/>
                            <w:bookmarkEnd w:id="0"/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 Prijsopgave</w:t>
                            </w:r>
                            <w:r w:rsidR="008772E6" w:rsidRPr="00C17E8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21CBB" w:rsidRPr="002D69B4" w:rsidRDefault="00521CBB" w:rsidP="00521CBB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595E01" w:rsidRDefault="00312714" w:rsidP="00103B23">
                            <w:pPr>
                              <w:pStyle w:val="Geenafstand"/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</w:pPr>
                            <w:r w:rsidRPr="00103B23"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>E</w:t>
                            </w:r>
                            <w:r w:rsidR="00521CBB" w:rsidRPr="00103B23"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>uropese aanbesteding</w:t>
                            </w:r>
                            <w:r w:rsidR="00103B23"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14A26" w:rsidRPr="00103B23" w:rsidRDefault="00103B23" w:rsidP="00103B23">
                            <w:pPr>
                              <w:pStyle w:val="Geenafstand"/>
                              <w:rPr>
                                <w:b/>
                                <w:color w:val="548DD4" w:themeColor="text2" w:themeTint="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Intermediair </w:t>
                            </w:r>
                            <w:r w:rsidR="00C42048" w:rsidRPr="00103B23"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>Inhuur Trainers</w:t>
                            </w:r>
                            <w:r w:rsidR="00595E01">
                              <w:rPr>
                                <w:color w:val="548DD4" w:themeColor="text2" w:themeTint="99"/>
                                <w:sz w:val="32"/>
                                <w:szCs w:val="32"/>
                              </w:rPr>
                              <w:t xml:space="preserve"> OI DJI</w:t>
                            </w:r>
                          </w:p>
                          <w:p w:rsidR="00C17E8B" w:rsidRDefault="00C17E8B" w:rsidP="00521CBB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B030FC" w:rsidRPr="00595E01" w:rsidRDefault="00202B30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595E01"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3A401B" w:rsidRPr="00595E01">
                              <w:rPr>
                                <w:sz w:val="24"/>
                                <w:szCs w:val="24"/>
                              </w:rPr>
                              <w:t>IUC DJI/IENEA/RR/2020-3</w:t>
                            </w:r>
                          </w:p>
                          <w:p w:rsidR="00B030FC" w:rsidRPr="00595E01" w:rsidRDefault="00202B30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595E01">
                              <w:rPr>
                                <w:sz w:val="24"/>
                                <w:szCs w:val="24"/>
                              </w:rPr>
                              <w:t>Versienummer</w:t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595E01">
                              <w:rPr>
                                <w:sz w:val="24"/>
                                <w:szCs w:val="24"/>
                              </w:rPr>
                              <w:tab/>
                              <w:t>0.1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18pt;width:43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" filled="f" stroked="f" strokecolor="#09f">
                <v:textbox inset="0,0,0,0">
                  <w:txbxContent>
                    <w:p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8772E6" w:rsidRPr="00C17E8B" w:rsidRDefault="00521CBB" w:rsidP="00521CBB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C17E8B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957126" w:rsidRPr="00C17E8B">
                        <w:rPr>
                          <w:sz w:val="28"/>
                          <w:szCs w:val="28"/>
                        </w:rPr>
                        <w:t>7</w:t>
                      </w:r>
                      <w:r w:rsidR="008A3CF3">
                        <w:rPr>
                          <w:sz w:val="28"/>
                          <w:szCs w:val="28"/>
                        </w:rPr>
                        <w:t>a</w:t>
                      </w:r>
                      <w:bookmarkStart w:id="1" w:name="_GoBack"/>
                      <w:bookmarkEnd w:id="1"/>
                      <w:r w:rsidRPr="00C17E8B">
                        <w:rPr>
                          <w:sz w:val="28"/>
                          <w:szCs w:val="28"/>
                        </w:rPr>
                        <w:t xml:space="preserve"> Prijsopgave</w:t>
                      </w:r>
                      <w:r w:rsidR="008772E6" w:rsidRPr="00C17E8B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521CBB" w:rsidRPr="002D69B4" w:rsidRDefault="00521CBB" w:rsidP="00521CBB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595E01" w:rsidRDefault="00312714" w:rsidP="00103B23">
                      <w:pPr>
                        <w:pStyle w:val="Geenafstand"/>
                        <w:rPr>
                          <w:color w:val="548DD4" w:themeColor="text2" w:themeTint="99"/>
                          <w:sz w:val="32"/>
                          <w:szCs w:val="32"/>
                        </w:rPr>
                      </w:pPr>
                      <w:r w:rsidRPr="00103B23">
                        <w:rPr>
                          <w:color w:val="548DD4" w:themeColor="text2" w:themeTint="99"/>
                          <w:sz w:val="32"/>
                          <w:szCs w:val="32"/>
                        </w:rPr>
                        <w:t>E</w:t>
                      </w:r>
                      <w:r w:rsidR="00521CBB" w:rsidRPr="00103B23">
                        <w:rPr>
                          <w:color w:val="548DD4" w:themeColor="text2" w:themeTint="99"/>
                          <w:sz w:val="32"/>
                          <w:szCs w:val="32"/>
                        </w:rPr>
                        <w:t>uropese aanbesteding</w:t>
                      </w:r>
                      <w:r w:rsidR="00103B23">
                        <w:rPr>
                          <w:color w:val="548DD4" w:themeColor="text2" w:themeTint="99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14A26" w:rsidRPr="00103B23" w:rsidRDefault="00103B23" w:rsidP="00103B23">
                      <w:pPr>
                        <w:pStyle w:val="Geenafstand"/>
                        <w:rPr>
                          <w:b/>
                          <w:color w:val="548DD4" w:themeColor="text2" w:themeTint="99"/>
                          <w:sz w:val="32"/>
                          <w:szCs w:val="32"/>
                        </w:rPr>
                      </w:pPr>
                      <w:r>
                        <w:rPr>
                          <w:color w:val="548DD4" w:themeColor="text2" w:themeTint="99"/>
                          <w:sz w:val="32"/>
                          <w:szCs w:val="32"/>
                        </w:rPr>
                        <w:t xml:space="preserve">Intermediair </w:t>
                      </w:r>
                      <w:r w:rsidR="00C42048" w:rsidRPr="00103B23">
                        <w:rPr>
                          <w:color w:val="548DD4" w:themeColor="text2" w:themeTint="99"/>
                          <w:sz w:val="32"/>
                          <w:szCs w:val="32"/>
                        </w:rPr>
                        <w:t>Inhuur Trainers</w:t>
                      </w:r>
                      <w:r w:rsidR="00595E01">
                        <w:rPr>
                          <w:color w:val="548DD4" w:themeColor="text2" w:themeTint="99"/>
                          <w:sz w:val="32"/>
                          <w:szCs w:val="32"/>
                        </w:rPr>
                        <w:t xml:space="preserve"> OI DJI</w:t>
                      </w:r>
                    </w:p>
                    <w:p w:rsidR="00C17E8B" w:rsidRDefault="00C17E8B" w:rsidP="00521CBB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:rsidR="00B030FC" w:rsidRPr="00595E01" w:rsidRDefault="00202B30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595E01">
                        <w:rPr>
                          <w:sz w:val="24"/>
                          <w:szCs w:val="24"/>
                        </w:rPr>
                        <w:t>Kenmerk</w:t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="003A401B" w:rsidRPr="00595E01">
                        <w:rPr>
                          <w:sz w:val="24"/>
                          <w:szCs w:val="24"/>
                        </w:rPr>
                        <w:t>IUC DJI/IENEA/RR/2020-3</w:t>
                      </w:r>
                    </w:p>
                    <w:p w:rsidR="00B030FC" w:rsidRPr="00595E01" w:rsidRDefault="00202B30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595E01">
                        <w:rPr>
                          <w:sz w:val="24"/>
                          <w:szCs w:val="24"/>
                        </w:rPr>
                        <w:t>Versienummer</w:t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</w:r>
                      <w:r w:rsidRPr="00595E01">
                        <w:rPr>
                          <w:sz w:val="24"/>
                          <w:szCs w:val="24"/>
                        </w:rPr>
                        <w:tab/>
                        <w:t>0.1</w:t>
                      </w:r>
                    </w:p>
                  </w:txbxContent>
                </v:textbox>
              </v:shape>
            </w:pict>
          </mc:Fallback>
        </mc:AlternateContent>
      </w:r>
    </w:p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>
      <w:pPr>
        <w:jc w:val="right"/>
      </w:pPr>
    </w:p>
    <w:p w:rsidR="00905394" w:rsidRPr="00905394" w:rsidRDefault="00905394" w:rsidP="00905394"/>
    <w:p w:rsidR="009B6FC0" w:rsidRDefault="0067734C" w:rsidP="00D10BC9">
      <w:pPr>
        <w:pStyle w:val="Kopzondernummering"/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A6713" wp14:editId="7AE0F6B3">
                <wp:simplePos x="0" y="0"/>
                <wp:positionH relativeFrom="column">
                  <wp:posOffset>-961390</wp:posOffset>
                </wp:positionH>
                <wp:positionV relativeFrom="paragraph">
                  <wp:posOffset>1926590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34C" w:rsidRDefault="00A55A78" w:rsidP="0067734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Perceel: MiddenNoord</w:t>
                            </w:r>
                          </w:p>
                          <w:p w:rsidR="0067734C" w:rsidRPr="0001255F" w:rsidRDefault="0067734C" w:rsidP="0067734C">
                            <w:pPr>
                              <w:jc w:val="center"/>
                            </w:pPr>
                          </w:p>
                          <w:p w:rsidR="0067734C" w:rsidRPr="00DB1EA5" w:rsidRDefault="00DB1EA5" w:rsidP="00DB1EA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B1EA5">
                              <w:rPr>
                                <w:b/>
                                <w:sz w:val="20"/>
                                <w:szCs w:val="20"/>
                              </w:rPr>
                              <w:t>Inschrijver: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&lt;naam&gt;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A6713" id="Tekstvak 2" o:spid="_x0000_s1027" type="#_x0000_t202" style="position:absolute;margin-left:-75.7pt;margin-top:151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" strokeweight="1.25pt">
                <v:textbox>
                  <w:txbxContent>
                    <w:p w:rsidR="0067734C" w:rsidRDefault="00A55A78" w:rsidP="006773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Perceel: MiddenNoord</w:t>
                      </w:r>
                    </w:p>
                    <w:p w:rsidR="0067734C" w:rsidRPr="0001255F" w:rsidRDefault="0067734C" w:rsidP="0067734C">
                      <w:pPr>
                        <w:jc w:val="center"/>
                      </w:pPr>
                    </w:p>
                    <w:p w:rsidR="0067734C" w:rsidRPr="00DB1EA5" w:rsidRDefault="00DB1EA5" w:rsidP="00DB1EA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B1EA5">
                        <w:rPr>
                          <w:b/>
                          <w:sz w:val="20"/>
                          <w:szCs w:val="20"/>
                        </w:rPr>
                        <w:t>Inschrijver: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&lt;naam&gt;</w:t>
                      </w:r>
                    </w:p>
                  </w:txbxContent>
                </v:textbox>
              </v:shape>
            </w:pict>
          </mc:Fallback>
        </mc:AlternateContent>
      </w:r>
      <w:r w:rsidR="00142BCD" w:rsidRPr="00905394">
        <w:br w:type="column"/>
      </w:r>
    </w:p>
    <w:p w:rsidR="00D10BC9" w:rsidRDefault="00D10BC9" w:rsidP="00D10BC9">
      <w:pPr>
        <w:pStyle w:val="Kopzondernummering"/>
        <w:spacing w:line="240" w:lineRule="atLeast"/>
      </w:pPr>
    </w:p>
    <w:p w:rsidR="00D10BC9" w:rsidRPr="00D10BC9" w:rsidRDefault="00D10BC9" w:rsidP="00D10BC9">
      <w:pPr>
        <w:pStyle w:val="Kopzondernummering"/>
        <w:spacing w:after="0" w:line="240" w:lineRule="atLeast"/>
        <w:ind w:left="-1701"/>
        <w:rPr>
          <w:b/>
        </w:rPr>
      </w:pPr>
    </w:p>
    <w:tbl>
      <w:tblPr>
        <w:tblStyle w:val="Tabelraster1"/>
        <w:tblW w:w="5954" w:type="dxa"/>
        <w:tblInd w:w="-1593" w:type="dxa"/>
        <w:tblLayout w:type="fixed"/>
        <w:tblLook w:val="04A0" w:firstRow="1" w:lastRow="0" w:firstColumn="1" w:lastColumn="0" w:noHBand="0" w:noVBand="1"/>
      </w:tblPr>
      <w:tblGrid>
        <w:gridCol w:w="2410"/>
        <w:gridCol w:w="3544"/>
      </w:tblGrid>
      <w:tr w:rsidR="009B6FC0" w:rsidRPr="009B6FC0" w:rsidTr="007B6FE7">
        <w:trPr>
          <w:trHeight w:val="227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Cs/>
                <w:szCs w:val="18"/>
              </w:rPr>
              <w:t>H</w:t>
            </w:r>
            <w:r w:rsidRPr="009B6FC0">
              <w:rPr>
                <w:rFonts w:eastAsia="MS Mincho"/>
                <w:bCs/>
                <w:szCs w:val="18"/>
              </w:rPr>
              <w:t xml:space="preserve">et </w:t>
            </w:r>
            <w:r>
              <w:rPr>
                <w:rFonts w:eastAsia="MS Mincho"/>
                <w:bCs/>
                <w:szCs w:val="18"/>
              </w:rPr>
              <w:t>v</w:t>
            </w:r>
            <w:r w:rsidRPr="009B6FC0">
              <w:rPr>
                <w:rFonts w:eastAsia="MS Mincho"/>
                <w:bCs/>
                <w:szCs w:val="18"/>
              </w:rPr>
              <w:t>oorzien in tijdel</w:t>
            </w:r>
            <w:r w:rsidR="00C96292">
              <w:rPr>
                <w:rFonts w:eastAsia="MS Mincho"/>
                <w:bCs/>
                <w:szCs w:val="18"/>
              </w:rPr>
              <w:t>ijk benodigde inzet van T</w:t>
            </w:r>
            <w:r w:rsidRPr="009B6FC0">
              <w:rPr>
                <w:rFonts w:eastAsia="MS Mincho"/>
                <w:bCs/>
                <w:szCs w:val="18"/>
              </w:rPr>
              <w:t>rainers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9B6FC0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 xml:space="preserve">Niveau 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Dagdeel Tarief</w:t>
            </w:r>
            <w:r w:rsidR="0076084B">
              <w:rPr>
                <w:rFonts w:eastAsia="MS Mincho"/>
                <w:b/>
                <w:bCs/>
                <w:szCs w:val="18"/>
              </w:rPr>
              <w:t xml:space="preserve"> ex btw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 w:rsidRPr="007B6FE7">
              <w:rPr>
                <w:rFonts w:eastAsia="MS Mincho"/>
                <w:b/>
                <w:szCs w:val="18"/>
              </w:rPr>
              <w:t>1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7B6FE7" w:rsidRDefault="007B6FE7" w:rsidP="007B6FE7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>
              <w:rPr>
                <w:rFonts w:eastAsia="MS Mincho"/>
                <w:b/>
                <w:szCs w:val="18"/>
              </w:rPr>
              <w:t>2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3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Cs/>
                <w:szCs w:val="18"/>
              </w:rPr>
            </w:pPr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2162E6" w:rsidRDefault="007B6FE7">
            <w:pPr>
              <w:rPr>
                <w:b/>
              </w:rPr>
            </w:pPr>
            <w:r w:rsidRPr="002162E6">
              <w:rPr>
                <w:b/>
              </w:rPr>
              <w:t>4</w:t>
            </w:r>
          </w:p>
        </w:tc>
        <w:tc>
          <w:tcPr>
            <w:tcW w:w="3544" w:type="dxa"/>
          </w:tcPr>
          <w:p w:rsidR="009B6FC0" w:rsidRDefault="009B6FC0"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Default="009B6FC0"/>
        </w:tc>
        <w:tc>
          <w:tcPr>
            <w:tcW w:w="3544" w:type="dxa"/>
          </w:tcPr>
          <w:p w:rsidR="009B6FC0" w:rsidRDefault="009B6FC0"/>
        </w:tc>
      </w:tr>
      <w:tr w:rsidR="009B6FC0" w:rsidRPr="009B6FC0" w:rsidTr="007B6FE7">
        <w:trPr>
          <w:trHeight w:val="239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</w:p>
        </w:tc>
      </w:tr>
    </w:tbl>
    <w:p w:rsidR="00227FC7" w:rsidRDefault="00227FC7" w:rsidP="00312714">
      <w:pPr>
        <w:pStyle w:val="Kopzondernummering"/>
      </w:pPr>
    </w:p>
    <w:p w:rsidR="009B6FC0" w:rsidRDefault="009B6FC0" w:rsidP="00312714">
      <w:pPr>
        <w:pStyle w:val="Kopzondernummering"/>
      </w:pPr>
    </w:p>
    <w:tbl>
      <w:tblPr>
        <w:tblStyle w:val="Tabelraster"/>
        <w:tblW w:w="0" w:type="auto"/>
        <w:tblInd w:w="-1593" w:type="dxa"/>
        <w:tblLook w:val="04A0" w:firstRow="1" w:lastRow="0" w:firstColumn="1" w:lastColumn="0" w:noHBand="0" w:noVBand="1"/>
      </w:tblPr>
      <w:tblGrid>
        <w:gridCol w:w="2942"/>
        <w:gridCol w:w="4713"/>
        <w:gridCol w:w="1559"/>
      </w:tblGrid>
      <w:tr w:rsidR="009B6FC0" w:rsidTr="00297F13">
        <w:tc>
          <w:tcPr>
            <w:tcW w:w="9214" w:type="dxa"/>
            <w:gridSpan w:val="3"/>
            <w:shd w:val="clear" w:color="auto" w:fill="F79646" w:themeFill="accent6"/>
          </w:tcPr>
          <w:p w:rsidR="009B6FC0" w:rsidRDefault="009B6FC0" w:rsidP="009B6FC0">
            <w:pPr>
              <w:pStyle w:val="Kopzondernummering"/>
              <w:spacing w:after="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Instandhouding van de pool</w:t>
            </w:r>
            <w:r w:rsidR="00D10BC9">
              <w:rPr>
                <w:sz w:val="18"/>
                <w:szCs w:val="18"/>
              </w:rPr>
              <w:t xml:space="preserve"> van</w:t>
            </w:r>
            <w:r w:rsidR="00C96292">
              <w:rPr>
                <w:sz w:val="18"/>
                <w:szCs w:val="18"/>
              </w:rPr>
              <w:t xml:space="preserve"> </w:t>
            </w:r>
            <w:r w:rsidR="0025406C">
              <w:rPr>
                <w:sz w:val="18"/>
                <w:szCs w:val="18"/>
              </w:rPr>
              <w:t>gekwalificeerde Trainers</w:t>
            </w:r>
          </w:p>
        </w:tc>
      </w:tr>
      <w:tr w:rsidR="009B6FC0" w:rsidTr="00297F13">
        <w:tc>
          <w:tcPr>
            <w:tcW w:w="2942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Discipline/Functie</w:t>
            </w:r>
          </w:p>
        </w:tc>
        <w:tc>
          <w:tcPr>
            <w:tcW w:w="4713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Hoofdactiviteit</w:t>
            </w:r>
          </w:p>
        </w:tc>
        <w:tc>
          <w:tcPr>
            <w:tcW w:w="1559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Uurtarief</w:t>
            </w:r>
            <w:r w:rsidR="00297F13">
              <w:rPr>
                <w:b/>
                <w:sz w:val="18"/>
                <w:szCs w:val="18"/>
              </w:rPr>
              <w:t xml:space="preserve"> ex btw</w:t>
            </w:r>
          </w:p>
        </w:tc>
      </w:tr>
      <w:tr w:rsidR="009B6FC0" w:rsidTr="00297F13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5406C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5406C">
              <w:rPr>
                <w:sz w:val="18"/>
                <w:szCs w:val="18"/>
              </w:rPr>
              <w:t>€</w:t>
            </w:r>
          </w:p>
        </w:tc>
      </w:tr>
      <w:tr w:rsidR="009B6FC0" w:rsidTr="00297F13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5406C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5406C">
              <w:rPr>
                <w:sz w:val="18"/>
                <w:szCs w:val="18"/>
              </w:rPr>
              <w:t>€</w:t>
            </w:r>
          </w:p>
        </w:tc>
      </w:tr>
      <w:tr w:rsidR="009B6FC0" w:rsidTr="00297F13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25406C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25406C">
              <w:rPr>
                <w:sz w:val="18"/>
                <w:szCs w:val="18"/>
              </w:rPr>
              <w:t>€</w:t>
            </w:r>
          </w:p>
        </w:tc>
      </w:tr>
      <w:tr w:rsidR="009B6FC0" w:rsidTr="00297F13">
        <w:tc>
          <w:tcPr>
            <w:tcW w:w="2942" w:type="dxa"/>
          </w:tcPr>
          <w:p w:rsidR="009B6FC0" w:rsidRDefault="009B6FC0" w:rsidP="008A6D01">
            <w:pPr>
              <w:pStyle w:val="Kopzondernummering"/>
              <w:spacing w:after="0" w:line="240" w:lineRule="atLeas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&lt;rijen toevoegen</w:t>
            </w:r>
          </w:p>
        </w:tc>
        <w:tc>
          <w:tcPr>
            <w:tcW w:w="4713" w:type="dxa"/>
          </w:tcPr>
          <w:p w:rsidR="009B6FC0" w:rsidRDefault="00D10BC9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8A6D01">
              <w:rPr>
                <w:sz w:val="18"/>
                <w:szCs w:val="18"/>
              </w:rPr>
              <w:t>aar behoeft</w:t>
            </w:r>
            <w:r>
              <w:rPr>
                <w:sz w:val="18"/>
                <w:szCs w:val="18"/>
              </w:rPr>
              <w:t>e</w:t>
            </w:r>
            <w:r w:rsidR="008A6D01">
              <w:rPr>
                <w:sz w:val="18"/>
                <w:szCs w:val="18"/>
              </w:rPr>
              <w:t>&gt;</w:t>
            </w:r>
          </w:p>
        </w:tc>
        <w:tc>
          <w:tcPr>
            <w:tcW w:w="1559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  <w:tr w:rsidR="0025406C" w:rsidTr="0096597A">
        <w:tc>
          <w:tcPr>
            <w:tcW w:w="7655" w:type="dxa"/>
            <w:gridSpan w:val="2"/>
          </w:tcPr>
          <w:p w:rsidR="0025406C" w:rsidRPr="0025406C" w:rsidRDefault="0025406C" w:rsidP="0025406C">
            <w:pPr>
              <w:pStyle w:val="Kopzondernummering"/>
              <w:spacing w:after="0" w:line="240" w:lineRule="atLeast"/>
              <w:jc w:val="right"/>
              <w:rPr>
                <w:b/>
                <w:sz w:val="18"/>
                <w:szCs w:val="18"/>
              </w:rPr>
            </w:pPr>
            <w:r w:rsidRPr="0025406C">
              <w:rPr>
                <w:b/>
                <w:sz w:val="18"/>
                <w:szCs w:val="18"/>
              </w:rPr>
              <w:t>Gemiddeld tarief</w:t>
            </w:r>
          </w:p>
        </w:tc>
        <w:tc>
          <w:tcPr>
            <w:tcW w:w="1559" w:type="dxa"/>
          </w:tcPr>
          <w:p w:rsidR="0025406C" w:rsidRPr="0025406C" w:rsidRDefault="0025406C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25406C">
              <w:rPr>
                <w:b/>
                <w:sz w:val="18"/>
                <w:szCs w:val="18"/>
              </w:rPr>
              <w:t>€</w:t>
            </w:r>
          </w:p>
        </w:tc>
      </w:tr>
      <w:tr w:rsidR="008A6D01" w:rsidTr="00297F13">
        <w:tc>
          <w:tcPr>
            <w:tcW w:w="9214" w:type="dxa"/>
            <w:gridSpan w:val="3"/>
            <w:shd w:val="clear" w:color="auto" w:fill="F79646" w:themeFill="accent6"/>
          </w:tcPr>
          <w:p w:rsidR="008A6D01" w:rsidRDefault="008A6D01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</w:tbl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312714" w:rsidRPr="007B6FE7" w:rsidRDefault="00312714" w:rsidP="009B6FC0">
      <w:pPr>
        <w:pStyle w:val="Kopzondernummering"/>
        <w:spacing w:after="0" w:line="240" w:lineRule="atLeast"/>
        <w:rPr>
          <w:b/>
          <w:sz w:val="18"/>
          <w:szCs w:val="18"/>
        </w:rPr>
      </w:pPr>
    </w:p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22356A" w:rsidRPr="009B6FC0" w:rsidRDefault="0022356A" w:rsidP="009B6FC0">
      <w:pPr>
        <w:rPr>
          <w:szCs w:val="18"/>
        </w:rPr>
      </w:pPr>
    </w:p>
    <w:p w:rsidR="006168E1" w:rsidRPr="009B6FC0" w:rsidRDefault="006168E1" w:rsidP="009B6FC0">
      <w:pPr>
        <w:tabs>
          <w:tab w:val="left" w:pos="6804"/>
        </w:tabs>
        <w:ind w:hanging="1134"/>
        <w:rPr>
          <w:szCs w:val="18"/>
        </w:rPr>
      </w:pPr>
    </w:p>
    <w:p w:rsidR="00095696" w:rsidRPr="009B6FC0" w:rsidRDefault="00095696" w:rsidP="009B6FC0">
      <w:pPr>
        <w:rPr>
          <w:b/>
          <w:szCs w:val="18"/>
        </w:rPr>
      </w:pPr>
    </w:p>
    <w:p w:rsidR="0022356A" w:rsidRDefault="0022356A" w:rsidP="0022356A">
      <w:pPr>
        <w:rPr>
          <w:highlight w:val="yellow"/>
        </w:rPr>
      </w:pPr>
    </w:p>
    <w:p w:rsidR="0022356A" w:rsidRDefault="0022356A" w:rsidP="0022356A"/>
    <w:p w:rsidR="00227FC7" w:rsidRDefault="00227FC7" w:rsidP="0022356A">
      <w:pPr>
        <w:spacing w:before="120" w:after="120" w:line="280" w:lineRule="atLeast"/>
      </w:pPr>
    </w:p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C0" w:rsidRDefault="002011C0">
      <w:r>
        <w:separator/>
      </w:r>
    </w:p>
    <w:p w:rsidR="002011C0" w:rsidRDefault="002011C0"/>
    <w:p w:rsidR="002011C0" w:rsidRDefault="002011C0"/>
    <w:p w:rsidR="002011C0" w:rsidRDefault="002011C0"/>
  </w:endnote>
  <w:end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Voettekst"/>
    </w:pPr>
  </w:p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8A3CF3">
            <w:fldChar w:fldCharType="begin"/>
          </w:r>
          <w:r w:rsidR="008A3CF3">
            <w:instrText xml:space="preserve"> NUMPAGES   \* MERGEFORMAT </w:instrText>
          </w:r>
          <w:r w:rsidR="008A3CF3">
            <w:fldChar w:fldCharType="separate"/>
          </w:r>
          <w:r w:rsidR="00D72223">
            <w:t>4</w:t>
          </w:r>
          <w:r w:rsidR="008A3CF3">
            <w:fldChar w:fldCharType="end"/>
          </w:r>
        </w:p>
      </w:tc>
    </w:tr>
  </w:tbl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8A3CF3">
            <w:fldChar w:fldCharType="begin"/>
          </w:r>
          <w:r w:rsidR="008A3CF3">
            <w:instrText xml:space="preserve"> NUMPAGES   \* MERGEFORMAT </w:instrText>
          </w:r>
          <w:r w:rsidR="008A3CF3">
            <w:fldChar w:fldCharType="separate"/>
          </w:r>
          <w:r w:rsidR="00D72223">
            <w:t>4</w:t>
          </w:r>
          <w:r w:rsidR="008A3CF3">
            <w:fldChar w:fldCharType="end"/>
          </w:r>
        </w:p>
      </w:tc>
    </w:tr>
  </w:tbl>
  <w:p w:rsidR="00A72E2B" w:rsidRDefault="00A72E2B"/>
  <w:p w:rsidR="00A72E2B" w:rsidRDefault="00A72E2B"/>
  <w:p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:rsidTr="005B4F97">
      <w:trPr>
        <w:trHeight w:hRule="exact" w:val="240"/>
      </w:trPr>
      <w:tc>
        <w:tcPr>
          <w:tcW w:w="6260" w:type="dxa"/>
          <w:shd w:val="clear" w:color="auto" w:fill="auto"/>
        </w:tcPr>
        <w:p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8A3CF3">
            <w:t>2</w:t>
          </w:r>
          <w:r w:rsidR="00D72223">
            <w:fldChar w:fldCharType="end"/>
          </w:r>
          <w:r w:rsidRPr="006B1455">
            <w:t xml:space="preserve"> van </w:t>
          </w:r>
          <w:r w:rsidR="008A3CF3">
            <w:fldChar w:fldCharType="begin"/>
          </w:r>
          <w:r w:rsidR="008A3CF3">
            <w:instrText xml:space="preserve"> NUMPAGES   \* MERGEFORMAT </w:instrText>
          </w:r>
          <w:r w:rsidR="008A3CF3">
            <w:fldChar w:fldCharType="separate"/>
          </w:r>
          <w:r w:rsidR="008A3CF3">
            <w:t>2</w:t>
          </w:r>
          <w:r w:rsidR="008A3CF3">
            <w:fldChar w:fldCharType="end"/>
          </w:r>
        </w:p>
      </w:tc>
    </w:tr>
  </w:tbl>
  <w:p w:rsidR="00492A5E" w:rsidRPr="00BC3B53" w:rsidRDefault="00492A5E" w:rsidP="00B74DD5">
    <w:pPr>
      <w:spacing w:line="240" w:lineRule="auto"/>
      <w:rPr>
        <w:sz w:val="2"/>
        <w:szCs w:val="2"/>
      </w:rPr>
    </w:pPr>
  </w:p>
  <w:p w:rsidR="00A72E2B" w:rsidRDefault="00A72E2B"/>
  <w:p w:rsidR="00A72E2B" w:rsidRDefault="00A72E2B"/>
  <w:p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C0" w:rsidRPr="00B35331" w:rsidRDefault="002011C0" w:rsidP="00B35331">
      <w:pPr>
        <w:pStyle w:val="Voettekst"/>
      </w:pPr>
    </w:p>
    <w:p w:rsidR="002011C0" w:rsidRDefault="002011C0"/>
  </w:footnote>
  <w:foot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Koptekst"/>
    </w:pPr>
  </w:p>
  <w:p w:rsidR="00492A5E" w:rsidRDefault="00492A5E"/>
  <w:p w:rsidR="00492A5E" w:rsidRDefault="00492A5E"/>
  <w:p w:rsidR="00A72E2B" w:rsidRDefault="00A72E2B"/>
  <w:p w:rsidR="00A72E2B" w:rsidRDefault="00A72E2B"/>
  <w:p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:rsidTr="002E14E1">
      <w:trPr>
        <w:trHeight w:val="400"/>
      </w:trPr>
      <w:tc>
        <w:tcPr>
          <w:tcW w:w="7520" w:type="dxa"/>
          <w:shd w:val="clear" w:color="auto" w:fill="auto"/>
        </w:tcPr>
        <w:p w:rsidR="00492A5E" w:rsidRPr="002E14E1" w:rsidRDefault="00EA0D09" w:rsidP="00B030FC">
          <w:pPr>
            <w:adjustRightInd w:val="0"/>
            <w:spacing w:line="180" w:lineRule="exact"/>
            <w:rPr>
              <w:sz w:val="13"/>
            </w:rPr>
          </w:pPr>
          <w:r w:rsidRPr="00312714">
            <w:rPr>
              <w:rStyle w:val="Huisstijl-Koptekst"/>
            </w:rPr>
            <w:t>B</w:t>
          </w:r>
          <w:r w:rsidR="0089074F" w:rsidRPr="00312714">
            <w:rPr>
              <w:rStyle w:val="Huisstijl-Koptekst"/>
            </w:rPr>
            <w:t xml:space="preserve">ijlage </w:t>
          </w:r>
          <w:r w:rsidR="00957126" w:rsidRPr="00312714">
            <w:rPr>
              <w:rStyle w:val="Huisstijl-Koptekst"/>
            </w:rPr>
            <w:t>7</w:t>
          </w:r>
          <w:r w:rsidR="005F4A65" w:rsidRPr="00312714">
            <w:rPr>
              <w:rStyle w:val="Huisstijl-Koptekst"/>
            </w:rPr>
            <w:t xml:space="preserve"> |</w:t>
          </w:r>
          <w:r w:rsidR="00227FC7" w:rsidRPr="00312714">
            <w:rPr>
              <w:rStyle w:val="Huisstijl-Koptekst"/>
            </w:rPr>
            <w:t xml:space="preserve"> </w:t>
          </w:r>
          <w:r w:rsidR="0022356A" w:rsidRPr="00312714">
            <w:rPr>
              <w:rStyle w:val="Huisstijl-Koptekst"/>
            </w:rPr>
            <w:t>Pri</w:t>
          </w:r>
          <w:r w:rsidR="002412C2">
            <w:rPr>
              <w:rStyle w:val="Huisstijl-Koptekst"/>
            </w:rPr>
            <w:t>jsopgavetabel</w:t>
          </w:r>
          <w:r w:rsidR="00492A5E" w:rsidRPr="00312714">
            <w:rPr>
              <w:rStyle w:val="Huisstijl-Koptekst"/>
            </w:rPr>
            <w:t xml:space="preserve"> | </w:t>
          </w:r>
          <w:r w:rsidR="00957126" w:rsidRPr="00312714">
            <w:rPr>
              <w:rStyle w:val="Huisstijl-Koptekst"/>
            </w:rPr>
            <w:t>Europese aanbesteding</w:t>
          </w:r>
          <w:r w:rsidR="003A401B">
            <w:rPr>
              <w:rStyle w:val="Huisstijl-Koptekst"/>
            </w:rPr>
            <w:t xml:space="preserve"> IUC DJI/IENEA/RR/2020-3</w:t>
          </w:r>
          <w:r w:rsidR="00957126" w:rsidRPr="00312714">
            <w:rPr>
              <w:rStyle w:val="Huisstijl-Koptekst"/>
            </w:rPr>
            <w:t xml:space="preserve"> </w:t>
          </w:r>
          <w:r w:rsidR="00496424">
            <w:rPr>
              <w:rStyle w:val="Huisstijl-Koptekst"/>
            </w:rPr>
            <w:t>|</w:t>
          </w:r>
        </w:p>
      </w:tc>
    </w:tr>
  </w:tbl>
  <w:p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00598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47D812A" wp14:editId="6DD10996">
                                      <wp:extent cx="466090" cy="1587500"/>
                                      <wp:effectExtent l="19050" t="0" r="0" b="0"/>
                                      <wp:docPr id="116" name="Afbeelding 116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:rsidR="00492A5E" w:rsidRDefault="00C14EA9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C14EA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567C827" wp14:editId="097667A6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7D812A" wp14:editId="6DD10996">
                                <wp:extent cx="466090" cy="1587500"/>
                                <wp:effectExtent l="19050" t="0" r="0" b="0"/>
                                <wp:docPr id="116" name="Afbeelding 116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:rsidR="00492A5E" w:rsidRDefault="00C14EA9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C14EA9">
                            <w:rPr>
                              <w:noProof/>
                            </w:rPr>
                            <w:drawing>
                              <wp:inline distT="0" distB="0" distL="0" distR="0" wp14:anchorId="5567C827" wp14:editId="097667A6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0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1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4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7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0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2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3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7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39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5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3"/>
  </w:num>
  <w:num w:numId="16">
    <w:abstractNumId w:val="28"/>
  </w:num>
  <w:num w:numId="17">
    <w:abstractNumId w:val="14"/>
  </w:num>
  <w:num w:numId="18">
    <w:abstractNumId w:val="25"/>
  </w:num>
  <w:num w:numId="19">
    <w:abstractNumId w:val="27"/>
  </w:num>
  <w:num w:numId="20">
    <w:abstractNumId w:val="24"/>
  </w:num>
  <w:num w:numId="21">
    <w:abstractNumId w:val="30"/>
  </w:num>
  <w:num w:numId="22">
    <w:abstractNumId w:val="21"/>
  </w:num>
  <w:num w:numId="23">
    <w:abstractNumId w:val="16"/>
  </w:num>
  <w:num w:numId="24">
    <w:abstractNumId w:val="17"/>
  </w:num>
  <w:num w:numId="25">
    <w:abstractNumId w:val="26"/>
  </w:num>
  <w:num w:numId="26">
    <w:abstractNumId w:val="36"/>
  </w:num>
  <w:num w:numId="27">
    <w:abstractNumId w:val="32"/>
  </w:num>
  <w:num w:numId="28">
    <w:abstractNumId w:val="15"/>
  </w:num>
  <w:num w:numId="29">
    <w:abstractNumId w:val="31"/>
  </w:num>
  <w:num w:numId="30">
    <w:abstractNumId w:val="18"/>
  </w:num>
  <w:num w:numId="31">
    <w:abstractNumId w:val="37"/>
  </w:num>
  <w:num w:numId="32">
    <w:abstractNumId w:val="34"/>
  </w:num>
  <w:num w:numId="33">
    <w:abstractNumId w:val="23"/>
  </w:num>
  <w:num w:numId="34">
    <w:abstractNumId w:val="29"/>
  </w:num>
  <w:num w:numId="35">
    <w:abstractNumId w:val="20"/>
  </w:num>
  <w:num w:numId="36">
    <w:abstractNumId w:val="19"/>
  </w:num>
  <w:num w:numId="37">
    <w:abstractNumId w:val="12"/>
  </w:num>
  <w:num w:numId="38">
    <w:abstractNumId w:val="38"/>
  </w:num>
  <w:num w:numId="39">
    <w:abstractNumId w:val="22"/>
  </w:num>
  <w:num w:numId="40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61441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71F28"/>
    <w:rsid w:val="00077228"/>
    <w:rsid w:val="00081825"/>
    <w:rsid w:val="00082BB1"/>
    <w:rsid w:val="00094B45"/>
    <w:rsid w:val="00095696"/>
    <w:rsid w:val="00096680"/>
    <w:rsid w:val="000A01F6"/>
    <w:rsid w:val="000A6C47"/>
    <w:rsid w:val="000A7488"/>
    <w:rsid w:val="000B2A0F"/>
    <w:rsid w:val="000B7281"/>
    <w:rsid w:val="000C3F40"/>
    <w:rsid w:val="000C43A2"/>
    <w:rsid w:val="000D6FA0"/>
    <w:rsid w:val="000D7BB7"/>
    <w:rsid w:val="000F1A72"/>
    <w:rsid w:val="000F2632"/>
    <w:rsid w:val="00103B23"/>
    <w:rsid w:val="00114A26"/>
    <w:rsid w:val="00123082"/>
    <w:rsid w:val="00123704"/>
    <w:rsid w:val="001270C7"/>
    <w:rsid w:val="001429A1"/>
    <w:rsid w:val="00142BCD"/>
    <w:rsid w:val="0014786A"/>
    <w:rsid w:val="001516A4"/>
    <w:rsid w:val="001802CA"/>
    <w:rsid w:val="00185428"/>
    <w:rsid w:val="00185576"/>
    <w:rsid w:val="00185951"/>
    <w:rsid w:val="001A2505"/>
    <w:rsid w:val="001B7D7E"/>
    <w:rsid w:val="001C47F8"/>
    <w:rsid w:val="001C793E"/>
    <w:rsid w:val="001D5178"/>
    <w:rsid w:val="001E34C6"/>
    <w:rsid w:val="001E5581"/>
    <w:rsid w:val="002011C0"/>
    <w:rsid w:val="00202B30"/>
    <w:rsid w:val="00205E43"/>
    <w:rsid w:val="00215347"/>
    <w:rsid w:val="002162E6"/>
    <w:rsid w:val="00216ADD"/>
    <w:rsid w:val="0022356A"/>
    <w:rsid w:val="00227FC7"/>
    <w:rsid w:val="002412C2"/>
    <w:rsid w:val="002428E3"/>
    <w:rsid w:val="0025406C"/>
    <w:rsid w:val="00260BAF"/>
    <w:rsid w:val="002650F7"/>
    <w:rsid w:val="00280F74"/>
    <w:rsid w:val="00286998"/>
    <w:rsid w:val="00297F13"/>
    <w:rsid w:val="002B153C"/>
    <w:rsid w:val="002D317B"/>
    <w:rsid w:val="002E0F69"/>
    <w:rsid w:val="002E14E1"/>
    <w:rsid w:val="002F35DC"/>
    <w:rsid w:val="00312597"/>
    <w:rsid w:val="00312714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401B"/>
    <w:rsid w:val="003A74F5"/>
    <w:rsid w:val="003B58E3"/>
    <w:rsid w:val="003B7612"/>
    <w:rsid w:val="003B7EE7"/>
    <w:rsid w:val="003C18C0"/>
    <w:rsid w:val="003D39EC"/>
    <w:rsid w:val="003E3DD5"/>
    <w:rsid w:val="003F44B7"/>
    <w:rsid w:val="00400598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2A5E"/>
    <w:rsid w:val="00496424"/>
    <w:rsid w:val="004A5D6A"/>
    <w:rsid w:val="004B02EC"/>
    <w:rsid w:val="004B13B5"/>
    <w:rsid w:val="004B4977"/>
    <w:rsid w:val="004B5465"/>
    <w:rsid w:val="004E13BE"/>
    <w:rsid w:val="004E32F0"/>
    <w:rsid w:val="00516022"/>
    <w:rsid w:val="00521CBB"/>
    <w:rsid w:val="00521CEE"/>
    <w:rsid w:val="00524434"/>
    <w:rsid w:val="00534880"/>
    <w:rsid w:val="0056454C"/>
    <w:rsid w:val="00573041"/>
    <w:rsid w:val="005903FB"/>
    <w:rsid w:val="00595E01"/>
    <w:rsid w:val="005A03A3"/>
    <w:rsid w:val="005A78D9"/>
    <w:rsid w:val="005B4F97"/>
    <w:rsid w:val="005B68DA"/>
    <w:rsid w:val="005B77E3"/>
    <w:rsid w:val="005C164B"/>
    <w:rsid w:val="005C1A3A"/>
    <w:rsid w:val="005C3FE0"/>
    <w:rsid w:val="005C740C"/>
    <w:rsid w:val="005D0300"/>
    <w:rsid w:val="005F0E31"/>
    <w:rsid w:val="005F2685"/>
    <w:rsid w:val="005F2F08"/>
    <w:rsid w:val="005F4A65"/>
    <w:rsid w:val="00604859"/>
    <w:rsid w:val="006048F4"/>
    <w:rsid w:val="0060660A"/>
    <w:rsid w:val="00612294"/>
    <w:rsid w:val="006168E1"/>
    <w:rsid w:val="00617A44"/>
    <w:rsid w:val="00621FF5"/>
    <w:rsid w:val="00625CD0"/>
    <w:rsid w:val="00635DE3"/>
    <w:rsid w:val="00645A35"/>
    <w:rsid w:val="00645EC4"/>
    <w:rsid w:val="006469F6"/>
    <w:rsid w:val="006614C4"/>
    <w:rsid w:val="00661591"/>
    <w:rsid w:val="0066632F"/>
    <w:rsid w:val="006665E1"/>
    <w:rsid w:val="00667BAB"/>
    <w:rsid w:val="0067734C"/>
    <w:rsid w:val="006B03AF"/>
    <w:rsid w:val="006C2535"/>
    <w:rsid w:val="006D4B0D"/>
    <w:rsid w:val="006D60B4"/>
    <w:rsid w:val="006D75E1"/>
    <w:rsid w:val="006E263E"/>
    <w:rsid w:val="006E3546"/>
    <w:rsid w:val="006E7216"/>
    <w:rsid w:val="006F0F93"/>
    <w:rsid w:val="006F35FA"/>
    <w:rsid w:val="006F76B6"/>
    <w:rsid w:val="00703AEF"/>
    <w:rsid w:val="00715237"/>
    <w:rsid w:val="00715F39"/>
    <w:rsid w:val="007254A5"/>
    <w:rsid w:val="00725748"/>
    <w:rsid w:val="0073720D"/>
    <w:rsid w:val="007402E0"/>
    <w:rsid w:val="00742AB9"/>
    <w:rsid w:val="00754FBF"/>
    <w:rsid w:val="0076016D"/>
    <w:rsid w:val="0076084B"/>
    <w:rsid w:val="00775344"/>
    <w:rsid w:val="007777DF"/>
    <w:rsid w:val="00783559"/>
    <w:rsid w:val="007A4105"/>
    <w:rsid w:val="007A474C"/>
    <w:rsid w:val="007B0280"/>
    <w:rsid w:val="007B6FE7"/>
    <w:rsid w:val="007B71DF"/>
    <w:rsid w:val="007C406E"/>
    <w:rsid w:val="007F428E"/>
    <w:rsid w:val="00800895"/>
    <w:rsid w:val="00812028"/>
    <w:rsid w:val="00814D03"/>
    <w:rsid w:val="00816074"/>
    <w:rsid w:val="0083178B"/>
    <w:rsid w:val="00833695"/>
    <w:rsid w:val="00842CD8"/>
    <w:rsid w:val="008553C7"/>
    <w:rsid w:val="00855A9C"/>
    <w:rsid w:val="00857FEB"/>
    <w:rsid w:val="00860B95"/>
    <w:rsid w:val="008616E0"/>
    <w:rsid w:val="00862050"/>
    <w:rsid w:val="008646B0"/>
    <w:rsid w:val="008666D2"/>
    <w:rsid w:val="008772E6"/>
    <w:rsid w:val="0088265D"/>
    <w:rsid w:val="0089074F"/>
    <w:rsid w:val="00891692"/>
    <w:rsid w:val="008A3CF3"/>
    <w:rsid w:val="008A6D01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57126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B6FC0"/>
    <w:rsid w:val="009C1AC6"/>
    <w:rsid w:val="009C4F04"/>
    <w:rsid w:val="009E042D"/>
    <w:rsid w:val="009E6427"/>
    <w:rsid w:val="009F3851"/>
    <w:rsid w:val="00A12458"/>
    <w:rsid w:val="00A27328"/>
    <w:rsid w:val="00A30E68"/>
    <w:rsid w:val="00A34AA0"/>
    <w:rsid w:val="00A41EFC"/>
    <w:rsid w:val="00A55A78"/>
    <w:rsid w:val="00A56946"/>
    <w:rsid w:val="00A578D8"/>
    <w:rsid w:val="00A61759"/>
    <w:rsid w:val="00A65FF9"/>
    <w:rsid w:val="00A72E2B"/>
    <w:rsid w:val="00A94A09"/>
    <w:rsid w:val="00AB762B"/>
    <w:rsid w:val="00AB78E0"/>
    <w:rsid w:val="00AC0810"/>
    <w:rsid w:val="00AC49D8"/>
    <w:rsid w:val="00AC523C"/>
    <w:rsid w:val="00AD3A3C"/>
    <w:rsid w:val="00AE11B7"/>
    <w:rsid w:val="00AF0612"/>
    <w:rsid w:val="00B030FC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632F7"/>
    <w:rsid w:val="00B71DC2"/>
    <w:rsid w:val="00B73546"/>
    <w:rsid w:val="00B735CA"/>
    <w:rsid w:val="00B74DD5"/>
    <w:rsid w:val="00B74F88"/>
    <w:rsid w:val="00B76A6E"/>
    <w:rsid w:val="00B93893"/>
    <w:rsid w:val="00BB1670"/>
    <w:rsid w:val="00BC12A3"/>
    <w:rsid w:val="00BC3B53"/>
    <w:rsid w:val="00BC56F5"/>
    <w:rsid w:val="00BE2D55"/>
    <w:rsid w:val="00BF37A3"/>
    <w:rsid w:val="00C12E90"/>
    <w:rsid w:val="00C14EA9"/>
    <w:rsid w:val="00C17E8B"/>
    <w:rsid w:val="00C206F1"/>
    <w:rsid w:val="00C26079"/>
    <w:rsid w:val="00C35A91"/>
    <w:rsid w:val="00C40C60"/>
    <w:rsid w:val="00C42048"/>
    <w:rsid w:val="00C53426"/>
    <w:rsid w:val="00C63108"/>
    <w:rsid w:val="00C649B2"/>
    <w:rsid w:val="00C6537C"/>
    <w:rsid w:val="00C7256F"/>
    <w:rsid w:val="00C876B7"/>
    <w:rsid w:val="00C90846"/>
    <w:rsid w:val="00C96292"/>
    <w:rsid w:val="00C97238"/>
    <w:rsid w:val="00CA0A69"/>
    <w:rsid w:val="00CA0E76"/>
    <w:rsid w:val="00CA47D3"/>
    <w:rsid w:val="00CB5A73"/>
    <w:rsid w:val="00CD604A"/>
    <w:rsid w:val="00CD6791"/>
    <w:rsid w:val="00CD700D"/>
    <w:rsid w:val="00CE2EA9"/>
    <w:rsid w:val="00CE74D9"/>
    <w:rsid w:val="00CF053F"/>
    <w:rsid w:val="00CF5785"/>
    <w:rsid w:val="00CF7C8B"/>
    <w:rsid w:val="00D078E1"/>
    <w:rsid w:val="00D10BC9"/>
    <w:rsid w:val="00D12A7F"/>
    <w:rsid w:val="00D23522"/>
    <w:rsid w:val="00D279AE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80CCE"/>
    <w:rsid w:val="00DB1EA5"/>
    <w:rsid w:val="00DC345C"/>
    <w:rsid w:val="00DE578A"/>
    <w:rsid w:val="00DF1D1E"/>
    <w:rsid w:val="00DF2583"/>
    <w:rsid w:val="00DF54D9"/>
    <w:rsid w:val="00E03D32"/>
    <w:rsid w:val="00E04A6E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A0D09"/>
    <w:rsid w:val="00EA75C1"/>
    <w:rsid w:val="00EB7550"/>
    <w:rsid w:val="00EC237D"/>
    <w:rsid w:val="00EE1A75"/>
    <w:rsid w:val="00EE4A1F"/>
    <w:rsid w:val="00EF1B5A"/>
    <w:rsid w:val="00EF2CCA"/>
    <w:rsid w:val="00EF53B5"/>
    <w:rsid w:val="00F01733"/>
    <w:rsid w:val="00F03E1B"/>
    <w:rsid w:val="00F16EBD"/>
    <w:rsid w:val="00F2608D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6ADA07CB"/>
  <w15:docId w15:val="{84BB4B1F-EDB0-41B4-85D2-3DD1E3D2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titel0">
    <w:name w:val="titel"/>
    <w:basedOn w:val="Standaard"/>
    <w:next w:val="Standaard"/>
    <w:rsid w:val="00114A2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  <w:style w:type="character" w:customStyle="1" w:styleId="broodtekstChar">
    <w:name w:val="broodtekst Char"/>
    <w:link w:val="broodtekst"/>
    <w:rsid w:val="00312714"/>
    <w:rPr>
      <w:rFonts w:ascii="Verdana" w:hAnsi="Verdana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9B6FC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8452F-08F2-4561-B358-09D0BA9B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321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Ruiter, Rob</cp:lastModifiedBy>
  <cp:revision>44</cp:revision>
  <cp:lastPrinted>2008-09-19T14:31:00Z</cp:lastPrinted>
  <dcterms:created xsi:type="dcterms:W3CDTF">2019-12-10T13:24:00Z</dcterms:created>
  <dcterms:modified xsi:type="dcterms:W3CDTF">2021-11-19T10:12:00Z</dcterms:modified>
</cp:coreProperties>
</file>